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Esszimmer/ 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36098416" name="019f21e8-9799-7463-ad21-f3319afed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829771" name="019f21e8-9799-7463-ad21-f3319afed22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6190703" name="019f21f0-9598-72ff-81e5-31270f1c70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387953" name="019f21f0-9598-72ff-81e5-31270f1c707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0286087" name="019f2203-800b-7c16-94e7-190eec634c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4991044" name="019f2203-800b-7c16-94e7-190eec634c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Esszimmer/ 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88802082" name="019f21ee-e011-7212-8a88-fce7b5f569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566460" name="019f21ee-e011-7212-8a88-fce7b5f569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0046032" name="019f21f1-906a-758b-a52e-39b2ae0b44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9796830" name="019f21f1-906a-758b-a52e-39b2ae0b44d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Dusche/ 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6905612" name="019f21c6-1c21-7777-af2c-e48c9a6b8d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6929322" name="019f21c6-1c21-7777-af2c-e48c9a6b8d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4514375" name="019f2202-20ee-7362-b076-51a421fa2c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6493820" name="019f2202-20ee-7362-b076-51a421fa2c9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30075665" name="019f21c9-30d9-7219-9892-cbe803f00b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8227613" name="019f21c9-30d9-7219-9892-cbe803f00b9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98369955" name="019f21ef-d18b-7919-8f09-7fa8b92620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508375" name="019f21ef-d18b-7919-8f09-7fa8b92620a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40399982" name="019f2202-e4ee-7daf-92a1-de404a7f0d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355956" name="019f2202-e4ee-7daf-92a1-de404a7f0d9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3991097" name="019f21ca-2ef3-7110-b80b-166d31c048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095186" name="019f21ca-2ef3-7110-b80b-166d31c0489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Keller/ Waschküche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0674211" name="019f21d0-793f-7b0d-8b68-b35a45629b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347370" name="019f21d0-793f-7b0d-8b68-b35a45629bd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31250285" name="019f21d3-0c59-751a-a267-d7ba97dbe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850987" name="019f21d3-0c59-751a-a267-d7ba97dbee6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623874172" name="019f21f3-a3b3-7de8-8f3a-9960369a30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9970331" name="019f21f3-a3b3-7de8-8f3a-9960369a303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